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36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翰林学院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移敏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13~15周</w:t>
      </w:r>
    </w:p>
    <w:bookmarkStart w:id="1" w:name="236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形势与政策(二)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泰州-J2-教室1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中医（定向）231;食品231;食品232;制药231;中医（定向）232;全科231;生制药234;中医（定向）233;全科232;生制药235;全科233;全科234;生制药231;生制药232;生制药233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